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1447512" name="641b8ee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651749" name="641b8ee0-c518-11f0-8519-1bb072c14d1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7509140" name="91013db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312368" name="91013db0-c518-11f0-8519-1bb072c14d1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405082" name="44fad97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5387570" name="44fad970-c519-11f0-8519-1bb072c14d1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5011417" name="992c31b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6744173" name="992c31b0-c519-11f0-8519-1bb072c14d1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8699482" name="394d2a8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431942" name="394d2a80-c51c-11f0-8519-1bb072c14d1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5222835" name="5e0cd1e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9461698" name="5e0cd1e0-c51c-11f0-8519-1bb072c14d1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5562140" name="3debc37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818107" name="3debc370-c51d-11f0-8519-1bb072c14d1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7455348" name="cc648ab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736387" name="cc648ab0-c51d-11f0-8519-1bb072c14d1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3118834" name="1a9887e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2808320" name="1a9887e0-c51e-11f0-8519-1bb072c14d1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4280209" name="980a06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778057" name="980a0690-c51e-11f0-8519-1bb072c14d1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7150443" name="f6606a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970600" name="f6606a90-c51e-11f0-8519-1bb072c14d1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4060705" name="6277ecd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6413776" name="6277ecd0-c51f-11f0-8519-1bb072c14d1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3038250" name="ac4c396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5012431" name="ac4c3960-c51f-11f0-8519-1bb072c14d1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2340996" name="b8d0b8f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9578349" name="b8d0b8f0-c51f-11f0-8519-1bb072c14d1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870035" name="fa874600-c520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218725" name="fa874600-c520-11f0-8519-1bb072c14d1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7890081" name="531fe570-c520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5365742" name="531fe570-c520-11f0-8519-1bb072c14d1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5610014" name="80e85db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97464" name="80e85db0-c521-11f0-8519-1bb072c14d1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9410887" name="fde4fa8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0265808" name="fde4fa80-c521-11f0-8519-1bb072c14d1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6617357" name="b2ab0e00-c522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021154" name="b2ab0e00-c522-11f0-8519-1bb072c14d1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Obstgartenstrasse 8, 9555 Tobel</w:t>
          </w:r>
        </w:p>
        <w:p>
          <w:pPr>
            <w:spacing w:before="0" w:after="0"/>
          </w:pPr>
          <w:r>
            <w:t>584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